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0643589" name="019dd31c-443c-7676-ba0d-16dce2b722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7902679" name="019dd31c-443c-7676-ba0d-16dce2b722f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3688985" name="019dd31f-f325-7d38-ac90-cb8fe615e4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2668912" name="019dd31f-f325-7d38-ac90-cb8fe615e40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72857" name="019dd321-e720-7859-a2fd-a894582a9f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6623064" name="019dd321-e720-7859-a2fd-a894582a9fd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DG-EG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6116674" name="019dd326-bb55-7b6b-9620-b2a73d278c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6503941" name="019dd326-bb55-7b6b-9620-b2a73d278c8f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4786097" name="019dd337-a839-7dde-9568-15d6ce95f7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8405160" name="019dd337-a839-7dde-9568-15d6ce95f70f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Esszimmer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49409084" name="019dd353-bc91-705b-b8be-d905e99c81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4546483" name="019dd353-bc91-705b-b8be-d905e99c815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WC/Dusche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02157027" name="019dd363-d1bd-7b97-b616-293179b548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0264026" name="019dd363-d1bd-7b97-b616-293179b548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DG-EG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94699337" name="019dd36b-3933-731a-b663-c6b711530c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9672413" name="019dd36b-3933-731a-b663-c6b711530c7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  <w:p>
            <w:pPr>
              <w:spacing w:before="0" w:after="0" w:line="240" w:lineRule="auto"/>
            </w:pPr>
            <w:r>
              <w:t>EG-UG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20645972" name="019dd36c-79d4-7dc4-9581-41ae929331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4765615" name="019dd36c-79d4-7dc4-9581-41ae9293317a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Keller/ 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63212701" name="019dd374-c3bd-7b76-8e96-d126f84d3d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6470678" name="019dd374-c3bd-7b76-8e96-d126f84d3d0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83671946" name="019dd343-7759-7058-bbc2-cb1d43c24b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2456709" name="019dd343-7759-7058-bbc2-cb1d43c24b2a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WC/Dusche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87078917" name="019dd360-d6e3-7eb5-8625-5690003063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7159839" name="019dd360-d6e3-7eb5-8625-5690003063a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69920096" name="019dd345-ed34-7cc8-b421-1e77dd4248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9026013" name="019dd345-ed34-7cc8-b421-1e77dd42488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WC/Dusche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14656036" name="019dd365-d0b6-7b36-9838-6a04c771bb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7221118" name="019dd365-d0b6-7b36-9838-6a04c771bb4f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Esszimmer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95014546" name="019dd357-794a-73cf-91f8-b740bd37d3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9862919" name="019dd357-794a-73cf-91f8-b740bd37d34c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46444759" name="019dd359-0116-715f-a4ef-508df143d2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121655" name="019dd359-0116-715f-a4ef-508df143d2e6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Liegeststaub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01484536" name="019dd522-b171-71a8-b3ff-331f7b271f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6622572" name="019dd522-b171-71a8-b3ff-331f7b271f1b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Gerät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Liegeststaub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8443322" name="019dd525-3b95-7796-a667-6e4d16fed4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2017322" name="019dd525-3b95-7796-a667-6e4d16fed46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Gerbergut 10, 8762 Sool</w:t>
          </w:r>
        </w:p>
        <w:p>
          <w:pPr>
            <w:spacing w:before="0" w:after="0"/>
          </w:pPr>
          <w:r>
            <w:t>DN 882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